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377 Free category Ювенали Solo Debut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#797 Аполлінарія Діброва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797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